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0069579" name="019f1c55-dfa3-7d10-b465-0b01b5bc48f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990058" name="019f1c55-dfa3-7d10-b465-0b01b5bc48f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27257238" name="019f1c5c-2e30-7f45-82fa-777cdc6ebc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33925" name="019f1c5c-2e30-7f45-82fa-777cdc6ebc1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Küche/ Esszimmer/ 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5270387" name="019f1d65-b2ea-7d26-94b0-e5a8a051e8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3435441" name="019f1d65-b2ea-7d26-94b0-e5a8a051e8b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6306308" name="019f1d78-5841-7828-83ad-2afdbd8a04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021170" name="019f1d78-5841-7828-83ad-2afdbd8a040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15211142" name="019f1d8c-7430-7f01-a7fa-6186fdd58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856445" name="019f1d8c-7430-7f01-a7fa-6186fdd5815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6417302" name="019f1dbe-0385-74aa-8b22-267fb0fa6b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585865" name="019f1dbe-0385-74aa-8b22-267fb0fa6bc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769340257" name="019f1c57-84ad-7768-bb2e-45537c2f06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508700" name="019f1c57-84ad-7768-bb2e-45537c2f06e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909627341" name="019f1c5a-b869-79cc-8582-6b91a81a0e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616249" name="019f1c5a-b869-79cc-8582-6b91a81a0e6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4279739" name="019f1c5e-f2d4-7240-9f3b-23fb589735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024325" name="019f1c5e-f2d4-7240-9f3b-23fb589735a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Treppenhaus/ 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32731436" name="019f1c52-f832-7db6-a75b-f4d135a3f9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321332" name="019f1c52-f832-7db6-a75b-f4d135a3f98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28321695" name="019f1c58-5c13-708c-9d33-7497942c4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916680" name="019f1c58-5c13-708c-9d33-7497942c46f0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11337922" name="019f1d62-7ba4-72ea-9dad-257b134b22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6972426" name="019f1d62-7ba4-72ea-9dad-257b134b22d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427046660" name="019f1d77-279d-7ae0-9d6b-bccec1735c2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654182" name="019f1d77-279d-7ae0-9d6b-bccec1735c22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WC/ Dusche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424962648" name="019f1c59-b7e7-75ea-bbae-3b2ff89778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262862" name="019f1c59-b7e7-75ea-bbae-3b2ff8977849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00688395" name="019f1d63-6daa-7fc5-b215-42c71d1d3f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014525" name="019f1d63-6daa-7fc5-b215-42c71d1d3ff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79049523" name="019f1d9b-c334-7954-a849-828275072b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661269" name="019f1d9b-c334-7954-a849-828275072b5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Zweilagig!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5022676" name="019f1c36-b450-7dba-a8d4-2ac95d7442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8481052" name="019f1c36-b450-7dba-a8d4-2ac95d7442c2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Gesamter Decke</w:t>
            </w:r>
          </w:p>
          <w:p>
            <w:pPr>
              <w:spacing w:before="0" w:after="0" w:line="240" w:lineRule="auto"/>
            </w:pPr>
            <w:r>
              <w:t>OG-DG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5745414" name="019f1daa-bc83-7ec3-9e09-a9751a07c9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6975836" name="019f1daa-bc83-7ec3-9e09-a9751a07c97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Brandschutzplatte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373887996" name="019f1c37-e6a8-782d-9546-7ee1353bb6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556085" name="019f1c37-e6a8-782d-9546-7ee1353bb64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Brandschutzplatten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4010871" name="019f1d67-205d-7382-9773-6c449343f5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449609" name="019f1d67-205d-7382-9773-6c449343f5d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Elektroheizung </w:t>
            </w:r>
          </w:p>
        </w:tc>
        <w:tc>
          <w:p>
            <w:pPr>
              <w:spacing w:before="0" w:after="0" w:line="240" w:lineRule="auto"/>
            </w:pPr>
            <w:r>
              <w:t>Elektroheizung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26581431" name="019f1d89-4f26-7611-a324-4fc676eb63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945200" name="019f1d89-4f26-7611-a324-4fc676eb635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Badezimmer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62191820" name="019f1d99-00c3-7191-8ff1-f4e4380e4b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187530" name="019f1d99-00c3-7191-8ff1-f4e4380e4b4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Nach 1990 Erstellt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3526919" name="019f1dbc-35a8-742a-a045-318cf4bd289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463324" name="019f1dbc-35a8-742a-a045-318cf4bd289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524709426" name="019f1dc1-b968-7ba7-a140-468ad68db2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11194" name="019f1dc1-b968-7ba7-a140-468ad68db26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Rudolf-Bitter-Strasse 13, 4323 Wallbach</w:t>
          </w:r>
        </w:p>
        <w:p>
          <w:pPr>
            <w:spacing w:before="0" w:after="0"/>
          </w:pPr>
          <w:r>
            <w:t>DN 1021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